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生产异常报告</w:t>
      </w:r>
    </w:p>
    <w:p>
      <w:r>
        <w:t>记录编号：FM-044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异常时间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异常地点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异常描述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影响范围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处理措施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